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D6A68" w14:textId="77777777" w:rsidR="000055FC" w:rsidRDefault="00000000">
      <w:pPr>
        <w:pStyle w:val="Heading1"/>
        <w:jc w:val="center"/>
      </w:pPr>
      <w:r>
        <w:rPr>
          <w:color w:val="1A1A1A"/>
        </w:rPr>
        <w:t>Charles Crabtree</w:t>
      </w:r>
    </w:p>
    <w:p w14:paraId="5927DC44" w14:textId="77777777" w:rsidR="000055FC" w:rsidRDefault="00000000">
      <w:pPr>
        <w:jc w:val="center"/>
      </w:pPr>
      <w:r>
        <w:rPr>
          <w:color w:val="555555"/>
        </w:rPr>
        <w:t>Senior Lecturer, School of Social Sciences, Monash University</w:t>
      </w:r>
      <w:r>
        <w:rPr>
          <w:color w:val="555555"/>
        </w:rPr>
        <w:br/>
        <w:t>K-Club Professor, University College, Korea University</w:t>
      </w:r>
    </w:p>
    <w:p w14:paraId="6939F74A" w14:textId="77777777" w:rsidR="000055FC" w:rsidRDefault="00000000">
      <w:pPr>
        <w:jc w:val="center"/>
      </w:pPr>
      <w:hyperlink r:id="rId6">
        <w:r>
          <w:rPr>
            <w:color w:val="0563C1"/>
            <w:u w:val="single"/>
          </w:rPr>
          <w:t>charlescrabtree.org</w:t>
        </w:r>
      </w:hyperlink>
      <w:r>
        <w:t xml:space="preserve">  |  </w:t>
      </w:r>
      <w:hyperlink r:id="rId7">
        <w:r>
          <w:rPr>
            <w:color w:val="0563C1"/>
            <w:u w:val="single"/>
          </w:rPr>
          <w:t>charles.crabtree@monash.edu</w:t>
        </w:r>
      </w:hyperlink>
      <w:r>
        <w:t xml:space="preserve">  |  </w:t>
      </w:r>
      <w:hyperlink r:id="rId8">
        <w:r>
          <w:rPr>
            <w:color w:val="0563C1"/>
            <w:u w:val="single"/>
          </w:rPr>
          <w:t>Google Scholar</w:t>
        </w:r>
      </w:hyperlink>
    </w:p>
    <w:p w14:paraId="6FD0C2DF" w14:textId="77777777" w:rsidR="000055FC" w:rsidRDefault="00000000">
      <w:r>
        <w:t>────────────────────────────────────────────────────────────</w:t>
      </w:r>
    </w:p>
    <w:p w14:paraId="36D0E1EB" w14:textId="77777777" w:rsidR="000055FC" w:rsidRDefault="00000000">
      <w:pPr>
        <w:pStyle w:val="Heading2"/>
      </w:pPr>
      <w:r>
        <w:t>Short Biography</w:t>
      </w:r>
    </w:p>
    <w:p w14:paraId="0677C66C" w14:textId="77777777" w:rsidR="000055FC" w:rsidRDefault="00000000">
      <w:r>
        <w:t>Charles Crabtree is a Senior Lecturer (equivalent: Associate Professor) in the School of Social Sciences at Monash University and a K-Club Professor at University College, Korea University. His research focuses on intergroup relations and conflict, with particular emphasis on measuring discrimination, developing more effective methodological approaches for studying it, and exploring ways to reduce it. A growing strand of his work uses AI and large language models as both research tools and subjects of inquiry.</w:t>
      </w:r>
    </w:p>
    <w:p w14:paraId="3C03CCBD" w14:textId="77777777" w:rsidR="000055FC" w:rsidRDefault="00000000">
      <w:r>
        <w:t xml:space="preserve">Crabtree's work has been published in leading journals including the </w:t>
      </w:r>
      <w:r>
        <w:rPr>
          <w:i/>
        </w:rPr>
        <w:t>Proceedings of the National Academy of Sciences</w:t>
      </w:r>
      <w:r>
        <w:t xml:space="preserve">, </w:t>
      </w:r>
      <w:r>
        <w:rPr>
          <w:i/>
        </w:rPr>
        <w:t>Nature Human Behavior</w:t>
      </w:r>
      <w:r>
        <w:t xml:space="preserve">, </w:t>
      </w:r>
      <w:r>
        <w:rPr>
          <w:i/>
        </w:rPr>
        <w:t>American Political Science Review</w:t>
      </w:r>
      <w:r>
        <w:t xml:space="preserve">, </w:t>
      </w:r>
      <w:r>
        <w:rPr>
          <w:i/>
        </w:rPr>
        <w:t>American Journal of Political Science</w:t>
      </w:r>
      <w:r>
        <w:t xml:space="preserve">, </w:t>
      </w:r>
      <w:r>
        <w:rPr>
          <w:i/>
        </w:rPr>
        <w:t>Nature</w:t>
      </w:r>
      <w:r>
        <w:t xml:space="preserve">, </w:t>
      </w:r>
      <w:r>
        <w:rPr>
          <w:i/>
        </w:rPr>
        <w:t>Nature Communications</w:t>
      </w:r>
      <w:r>
        <w:t xml:space="preserve">, and </w:t>
      </w:r>
      <w:r>
        <w:rPr>
          <w:i/>
        </w:rPr>
        <w:t>Nature Scientific Data</w:t>
      </w:r>
      <w:r>
        <w:t xml:space="preserve">. His public writing has appeared in </w:t>
      </w:r>
      <w:r>
        <w:rPr>
          <w:i/>
        </w:rPr>
        <w:t>The Atlantic</w:t>
      </w:r>
      <w:r>
        <w:t xml:space="preserve">, </w:t>
      </w:r>
      <w:r>
        <w:rPr>
          <w:i/>
        </w:rPr>
        <w:t>The Washington Post</w:t>
      </w:r>
      <w:r>
        <w:t xml:space="preserve">, </w:t>
      </w:r>
      <w:r>
        <w:rPr>
          <w:i/>
        </w:rPr>
        <w:t>Foreign Policy</w:t>
      </w:r>
      <w:r>
        <w:t xml:space="preserve">, </w:t>
      </w:r>
      <w:r>
        <w:rPr>
          <w:i/>
        </w:rPr>
        <w:t>The Diplomat</w:t>
      </w:r>
      <w:r>
        <w:t xml:space="preserve">, and </w:t>
      </w:r>
      <w:r>
        <w:rPr>
          <w:i/>
        </w:rPr>
        <w:t>South China Morning Post</w:t>
      </w:r>
      <w:r>
        <w:t xml:space="preserve">, among others. He serves as Associate Editor at the </w:t>
      </w:r>
      <w:r>
        <w:rPr>
          <w:i/>
        </w:rPr>
        <w:t>Australian Journal of Political Science</w:t>
      </w:r>
      <w:r>
        <w:t xml:space="preserve"> and as Secretary of the Australian Society for Quantitative Political Science.</w:t>
      </w:r>
    </w:p>
    <w:p w14:paraId="78D24EA4" w14:textId="77777777" w:rsidR="000055FC" w:rsidRDefault="00000000">
      <w:r>
        <w:t>Previously, Crabtree was an Assistant Professor of Government at Dartmouth College and a Visiting Assistant Professor at Stanford University's Shorenstein Asia-Pacific Research Center. He holds a Ph.D. in Political Science from the University of Michigan.</w:t>
      </w:r>
    </w:p>
    <w:p w14:paraId="371FDD91" w14:textId="77777777" w:rsidR="000055FC" w:rsidRDefault="00000000">
      <w:r>
        <w:t xml:space="preserve">Crabtree grew up in poverty, experienced homelessness, and dropped out of high school before earning his GED and eventually his doctorate. His personal experiences inform his research on class-based discrimination and fundamental needs, housed in the </w:t>
      </w:r>
      <w:r>
        <w:rPr>
          <w:i/>
        </w:rPr>
        <w:t>Fundamental Needs Lab</w:t>
      </w:r>
      <w:r>
        <w:t xml:space="preserve"> (needslab.org).</w:t>
      </w:r>
    </w:p>
    <w:p w14:paraId="5C83E468" w14:textId="77777777" w:rsidR="000055FC" w:rsidRDefault="00000000">
      <w:pPr>
        <w:pStyle w:val="Heading2"/>
      </w:pPr>
      <w:r>
        <w:t>Areas of Expertise</w:t>
      </w:r>
    </w:p>
    <w:p w14:paraId="4ADE56BA" w14:textId="399A0E44" w:rsidR="000055FC" w:rsidRDefault="004B1E3F">
      <w:pPr>
        <w:pStyle w:val="ListBullet"/>
      </w:pPr>
      <w:r>
        <w:t>Intergroup relations and conflict</w:t>
      </w:r>
    </w:p>
    <w:p w14:paraId="46E55F0E" w14:textId="14529EE5" w:rsidR="004B1E3F" w:rsidRDefault="004B1E3F">
      <w:pPr>
        <w:pStyle w:val="ListBullet"/>
      </w:pPr>
      <w:r>
        <w:t>Discrimination</w:t>
      </w:r>
    </w:p>
    <w:p w14:paraId="4EE62ACC" w14:textId="34415145" w:rsidR="004B1E3F" w:rsidRDefault="004B1E3F" w:rsidP="004B1E3F">
      <w:pPr>
        <w:pStyle w:val="ListBullet"/>
      </w:pPr>
      <w:r>
        <w:t>Human rights</w:t>
      </w:r>
    </w:p>
    <w:p w14:paraId="1D0881D6" w14:textId="5523C3E6" w:rsidR="000055FC" w:rsidRDefault="00000000" w:rsidP="004B1E3F">
      <w:pPr>
        <w:pStyle w:val="ListBullet"/>
      </w:pPr>
      <w:r>
        <w:t>AI</w:t>
      </w:r>
      <w:r w:rsidR="004B1E3F">
        <w:t>,</w:t>
      </w:r>
      <w:r>
        <w:t xml:space="preserve"> methods</w:t>
      </w:r>
      <w:r w:rsidR="004B1E3F">
        <w:t>,</w:t>
      </w:r>
      <w:r>
        <w:t xml:space="preserve"> and research design</w:t>
      </w:r>
    </w:p>
    <w:p w14:paraId="640B0DD5" w14:textId="1D7F6E83" w:rsidR="004B1E3F" w:rsidRDefault="004B1E3F" w:rsidP="004B1E3F">
      <w:pPr>
        <w:pStyle w:val="ListBullet"/>
      </w:pPr>
      <w:r>
        <w:t>Class-based discrimination and fundamental needs</w:t>
      </w:r>
    </w:p>
    <w:p w14:paraId="72950399" w14:textId="77777777" w:rsidR="000055FC" w:rsidRDefault="00000000">
      <w:pPr>
        <w:pStyle w:val="ListBullet"/>
      </w:pPr>
      <w:r>
        <w:t>Japanese and Asia-Pacific politics</w:t>
      </w:r>
    </w:p>
    <w:p w14:paraId="01BF3A3D" w14:textId="77777777" w:rsidR="000055FC" w:rsidRDefault="00000000">
      <w:pPr>
        <w:pStyle w:val="Heading2"/>
      </w:pPr>
      <w:r>
        <w:lastRenderedPageBreak/>
        <w:t>Links</w:t>
      </w:r>
    </w:p>
    <w:p w14:paraId="2029E9B7" w14:textId="77777777" w:rsidR="000055FC" w:rsidRDefault="00000000">
      <w:r>
        <w:rPr>
          <w:b/>
        </w:rPr>
        <w:t xml:space="preserve">Website: </w:t>
      </w:r>
      <w:hyperlink r:id="rId9">
        <w:r>
          <w:rPr>
            <w:color w:val="0563C1"/>
            <w:u w:val="single"/>
          </w:rPr>
          <w:t>https://charlescrabtree.org</w:t>
        </w:r>
      </w:hyperlink>
    </w:p>
    <w:p w14:paraId="02F7C3C4" w14:textId="77777777" w:rsidR="000055FC" w:rsidRDefault="00000000">
      <w:r>
        <w:rPr>
          <w:b/>
        </w:rPr>
        <w:t xml:space="preserve">Google Scholar: </w:t>
      </w:r>
      <w:hyperlink r:id="rId10">
        <w:r>
          <w:rPr>
            <w:color w:val="0563C1"/>
            <w:u w:val="single"/>
          </w:rPr>
          <w:t>https://scholar.google.com/citations?user=FJHX9LAAAAAJ&amp;hl=en</w:t>
        </w:r>
      </w:hyperlink>
    </w:p>
    <w:p w14:paraId="761DD5BF" w14:textId="77777777" w:rsidR="000055FC" w:rsidRDefault="00000000">
      <w:r>
        <w:rPr>
          <w:b/>
        </w:rPr>
        <w:t xml:space="preserve">ORCID: </w:t>
      </w:r>
      <w:hyperlink r:id="rId11">
        <w:r>
          <w:rPr>
            <w:color w:val="0563C1"/>
            <w:u w:val="single"/>
          </w:rPr>
          <w:t>https://orcid.org/0000-0001</w:t>
        </w:r>
        <w:r>
          <w:rPr>
            <w:color w:val="0563C1"/>
            <w:u w:val="single"/>
          </w:rPr>
          <w:t>-</w:t>
        </w:r>
        <w:r>
          <w:rPr>
            <w:color w:val="0563C1"/>
            <w:u w:val="single"/>
          </w:rPr>
          <w:t>5144-8671</w:t>
        </w:r>
      </w:hyperlink>
    </w:p>
    <w:p w14:paraId="719DEC48" w14:textId="77777777" w:rsidR="000055FC" w:rsidRDefault="00000000">
      <w:r>
        <w:rPr>
          <w:b/>
        </w:rPr>
        <w:t xml:space="preserve">CV (PDF): </w:t>
      </w:r>
      <w:hyperlink r:id="rId12">
        <w:r>
          <w:rPr>
            <w:color w:val="0563C1"/>
            <w:u w:val="single"/>
          </w:rPr>
          <w:t>https://www.dropbox.com/s/k3hee0zcbczj142/c_crabtree_cv.pdf?dl=0</w:t>
        </w:r>
      </w:hyperlink>
    </w:p>
    <w:p w14:paraId="527E8C80" w14:textId="77777777" w:rsidR="000055FC" w:rsidRDefault="00000000">
      <w:r>
        <w:rPr>
          <w:b/>
        </w:rPr>
        <w:t xml:space="preserve">Fundamental Needs Lab: </w:t>
      </w:r>
      <w:hyperlink r:id="rId13">
        <w:r>
          <w:rPr>
            <w:color w:val="0563C1"/>
            <w:u w:val="single"/>
          </w:rPr>
          <w:t>https://needslab.org</w:t>
        </w:r>
      </w:hyperlink>
    </w:p>
    <w:p w14:paraId="5BE0FE90" w14:textId="77777777" w:rsidR="000055FC" w:rsidRDefault="000055FC"/>
    <w:p w14:paraId="6192C203" w14:textId="77777777" w:rsidR="000055FC" w:rsidRDefault="00000000">
      <w:r>
        <w:rPr>
          <w:b/>
        </w:rPr>
        <w:t xml:space="preserve">Headshot: </w:t>
      </w:r>
      <w:r>
        <w:t>See crabtree-headshot.jpg included in this press packet. Credit: Charles Crabtree. High-resolution, suitable for print and web.</w:t>
      </w:r>
    </w:p>
    <w:sectPr w:rsidR="000055F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55886651">
    <w:abstractNumId w:val="8"/>
  </w:num>
  <w:num w:numId="2" w16cid:durableId="865288596">
    <w:abstractNumId w:val="6"/>
  </w:num>
  <w:num w:numId="3" w16cid:durableId="507017636">
    <w:abstractNumId w:val="5"/>
  </w:num>
  <w:num w:numId="4" w16cid:durableId="36442073">
    <w:abstractNumId w:val="4"/>
  </w:num>
  <w:num w:numId="5" w16cid:durableId="360206605">
    <w:abstractNumId w:val="7"/>
  </w:num>
  <w:num w:numId="6" w16cid:durableId="2019037684">
    <w:abstractNumId w:val="3"/>
  </w:num>
  <w:num w:numId="7" w16cid:durableId="1195851157">
    <w:abstractNumId w:val="2"/>
  </w:num>
  <w:num w:numId="8" w16cid:durableId="221064743">
    <w:abstractNumId w:val="1"/>
  </w:num>
  <w:num w:numId="9" w16cid:durableId="2119060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55FC"/>
    <w:rsid w:val="00034616"/>
    <w:rsid w:val="0006063C"/>
    <w:rsid w:val="0015074B"/>
    <w:rsid w:val="0029639D"/>
    <w:rsid w:val="00326F90"/>
    <w:rsid w:val="004B1E3F"/>
    <w:rsid w:val="00AA1D8D"/>
    <w:rsid w:val="00B47730"/>
    <w:rsid w:val="00CB0664"/>
    <w:rsid w:val="00FC693F"/>
    <w:rsid w:val="00FF5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30B6CD"/>
  <w14:defaultImageDpi w14:val="300"/>
  <w15:docId w15:val="{D71B26D8-F7CA-3B41-9611-066DDD33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color w:val="333333"/>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om/citations?user=FJHX9LAAAAAJ&amp;hl=en" TargetMode="External"/><Relationship Id="rId13" Type="http://schemas.openxmlformats.org/officeDocument/2006/relationships/hyperlink" Target="https://needslab.org" TargetMode="External"/><Relationship Id="rId3" Type="http://schemas.openxmlformats.org/officeDocument/2006/relationships/styles" Target="styles.xml"/><Relationship Id="rId7" Type="http://schemas.openxmlformats.org/officeDocument/2006/relationships/hyperlink" Target="mailto:charles.crabtree@monash.edu" TargetMode="External"/><Relationship Id="rId12" Type="http://schemas.openxmlformats.org/officeDocument/2006/relationships/hyperlink" Target="https://www.dropbox.com/s/k3hee0zcbczj142/c_crabtree_cv.pdf?dl=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harlescrabtree.org" TargetMode="External"/><Relationship Id="rId11" Type="http://schemas.openxmlformats.org/officeDocument/2006/relationships/hyperlink" Target="https://orcid.org/0000-0001-5144-86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cholar.google.com/citations?user=FJHX9LAAAAAJ&amp;hl=en" TargetMode="External"/><Relationship Id="rId4" Type="http://schemas.openxmlformats.org/officeDocument/2006/relationships/settings" Target="settings.xml"/><Relationship Id="rId9" Type="http://schemas.openxmlformats.org/officeDocument/2006/relationships/hyperlink" Target="https://charlescrabtree.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Charles D. Crabtree</cp:lastModifiedBy>
  <cp:revision>2</cp:revision>
  <dcterms:created xsi:type="dcterms:W3CDTF">2013-12-23T23:15:00Z</dcterms:created>
  <dcterms:modified xsi:type="dcterms:W3CDTF">2026-03-02T12:17:00Z</dcterms:modified>
  <cp:category/>
</cp:coreProperties>
</file>